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073755" cy="8358857"/>
            <wp:effectExtent l="19050" t="0" r="3195" b="0"/>
            <wp:docPr id="1" name="Рисунок 1" descr="C:\Users\МКОУ СОШ Шитхала\Pictures\2022-10-31 матем\мат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матем\матем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55" cy="835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884F95" w:rsidRDefault="00884F95" w:rsidP="0045210C">
      <w:pPr>
        <w:pStyle w:val="affa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4774E" w:rsidRPr="009A5074" w:rsidRDefault="00884F95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ПО</w:t>
      </w:r>
      <w:r w:rsidR="00AC1300"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ЯСНИТЕЛЬНАЯ ЗАПИСКА</w:t>
      </w:r>
    </w:p>
    <w:p w:rsidR="004A60D8" w:rsidRPr="004A60D8" w:rsidRDefault="004A60D8" w:rsidP="004A60D8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предмету «Математика» на уровень начального общего образования для обучающихся 1 класса МКОУ СОШ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</w:t>
      </w:r>
      <w:proofErr w:type="gram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.Ш</w:t>
      </w:r>
      <w:proofErr w:type="gram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итхала</w:t>
      </w:r>
      <w:proofErr w:type="spell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разработана в соответствии с требованиями: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24.12.2013 №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2506-р;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учебного плана начального общего образования, утвержденного приказом  МКОУ СОШ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с.п</w:t>
      </w:r>
      <w:proofErr w:type="gram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.Ш</w:t>
      </w:r>
      <w:proofErr w:type="gram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итхала</w:t>
      </w:r>
      <w:proofErr w:type="spellEnd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4A60D8" w:rsidRPr="004A60D8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МКОУ СОШ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с.п.Шитхала</w:t>
      </w:r>
      <w:proofErr w:type="spellEnd"/>
    </w:p>
    <w:p w:rsidR="004A60D8" w:rsidRPr="00DB0161" w:rsidRDefault="004A60D8" w:rsidP="004A60D8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Математика. Моро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М.И.,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Бантова</w:t>
      </w:r>
      <w:proofErr w:type="spellEnd"/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М.А., Бельтюкова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Г.В. и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др.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класс. </w:t>
      </w:r>
      <w:r w:rsidRPr="00DB0161">
        <w:rPr>
          <w:rFonts w:ascii="Times New Roman" w:hAnsi="Times New Roman" w:cs="Times New Roman"/>
          <w:color w:val="000000"/>
          <w:sz w:val="24"/>
          <w:szCs w:val="24"/>
        </w:rPr>
        <w:t xml:space="preserve">В 2-х </w:t>
      </w:r>
      <w:proofErr w:type="gramStart"/>
      <w:r w:rsidRPr="00DB0161">
        <w:rPr>
          <w:rFonts w:ascii="Times New Roman" w:hAnsi="Times New Roman" w:cs="Times New Roman"/>
          <w:color w:val="000000"/>
          <w:sz w:val="24"/>
          <w:szCs w:val="24"/>
        </w:rPr>
        <w:t>ч.;</w:t>
      </w:r>
      <w:proofErr w:type="gramEnd"/>
      <w:r w:rsidRPr="00DB0161">
        <w:rPr>
          <w:rFonts w:ascii="Times New Roman" w:hAnsi="Times New Roman" w:cs="Times New Roman"/>
          <w:color w:val="000000"/>
          <w:sz w:val="24"/>
          <w:szCs w:val="24"/>
        </w:rPr>
        <w:t xml:space="preserve"> (1–4) (</w:t>
      </w:r>
      <w:proofErr w:type="spellStart"/>
      <w:r w:rsidRPr="00DB0161">
        <w:rPr>
          <w:rFonts w:ascii="Times New Roman" w:hAnsi="Times New Roman" w:cs="Times New Roman"/>
          <w:color w:val="000000"/>
          <w:sz w:val="24"/>
          <w:szCs w:val="24"/>
        </w:rPr>
        <w:t>Школа</w:t>
      </w:r>
      <w:proofErr w:type="spellEnd"/>
      <w:r w:rsidRPr="00DB01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0161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DB0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4A60D8" w:rsidRPr="00DB0161" w:rsidRDefault="004A60D8" w:rsidP="004A60D8">
      <w:pPr>
        <w:pStyle w:val="af"/>
        <w:spacing w:before="179" w:line="292" w:lineRule="auto"/>
        <w:ind w:right="88"/>
      </w:pPr>
    </w:p>
    <w:p w:rsidR="004A60D8" w:rsidRPr="004A60D8" w:rsidRDefault="004A60D8" w:rsidP="004A60D8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«Математика»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МКОУ СОШ с.п. </w:t>
      </w:r>
      <w:proofErr w:type="spellStart"/>
      <w:r w:rsidRPr="004A6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Шитхала</w:t>
      </w:r>
      <w:proofErr w:type="spellEnd"/>
    </w:p>
    <w:p w:rsidR="0064774E" w:rsidRPr="009A5074" w:rsidRDefault="00AC130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64774E" w:rsidRPr="009A5074" w:rsidRDefault="00AC1300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64774E" w:rsidRPr="009A5074" w:rsidRDefault="00AC130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64774E" w:rsidRPr="009A5074" w:rsidRDefault="00AC130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(«часть-целое»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больше-меньше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», «равно-неравно», «порядок»), смысла арифметических действий,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64774E" w:rsidRPr="009A5074" w:rsidRDefault="00AC130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64774E" w:rsidRPr="009A5074" w:rsidRDefault="00AC130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64774E" w:rsidRPr="009A5074" w:rsidRDefault="00AC1300">
      <w:pPr>
        <w:autoSpaceDE w:val="0"/>
        <w:autoSpaceDN w:val="0"/>
        <w:spacing w:before="178" w:after="0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64774E" w:rsidRPr="009A5074" w:rsidRDefault="00AC130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64774E" w:rsidRPr="009A5074" w:rsidRDefault="00AC1300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64774E" w:rsidRPr="009A5074" w:rsidRDefault="00AC1300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78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64774E" w:rsidRPr="009A5074" w:rsidRDefault="00AC1300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9A5074">
        <w:rPr>
          <w:lang w:val="ru-RU"/>
        </w:rPr>
        <w:br/>
      </w: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9A5074">
        <w:rPr>
          <w:lang w:val="ru-RU"/>
        </w:rPr>
        <w:br/>
      </w: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9A5074">
        <w:rPr>
          <w:lang w:val="ru-RU"/>
        </w:rPr>
        <w:br/>
      </w: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9A5074">
        <w:rPr>
          <w:lang w:val="ru-RU"/>
        </w:rPr>
        <w:br/>
      </w: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64774E" w:rsidRPr="009A5074" w:rsidRDefault="00AC1300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9A5074">
        <w:rPr>
          <w:lang w:val="ru-RU"/>
        </w:rPr>
        <w:br/>
      </w: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64774E" w:rsidRPr="009A5074" w:rsidRDefault="00AC130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4774E" w:rsidRPr="009A5074" w:rsidRDefault="00AC1300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A5074">
        <w:rPr>
          <w:lang w:val="ru-RU"/>
        </w:rPr>
        <w:tab/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Двух-трёхшаговые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заданному</w:t>
      </w:r>
      <w:proofErr w:type="gramEnd"/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66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329" w:lineRule="auto"/>
        <w:ind w:left="240" w:right="7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64774E" w:rsidRPr="009A5074" w:rsidRDefault="00AC1300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64774E" w:rsidRPr="009A5074" w:rsidRDefault="00AC1300">
      <w:pPr>
        <w:autoSpaceDE w:val="0"/>
        <w:autoSpaceDN w:val="0"/>
        <w:spacing w:before="180" w:after="0" w:line="336" w:lineRule="auto"/>
        <w:ind w:left="240" w:right="288" w:hanging="24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64774E" w:rsidRPr="009A5074" w:rsidRDefault="00AC1300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64774E" w:rsidRPr="009A5074" w:rsidRDefault="00AC1300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78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обучающимися личностных,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64774E" w:rsidRPr="009A5074" w:rsidRDefault="00AC1300">
      <w:pPr>
        <w:autoSpaceDE w:val="0"/>
        <w:autoSpaceDN w:val="0"/>
        <w:spacing w:before="262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64774E" w:rsidRPr="009A5074" w:rsidRDefault="00AC1300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9A5074">
        <w:rPr>
          <w:lang w:val="ru-RU"/>
        </w:rPr>
        <w:tab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64774E" w:rsidRPr="009A5074" w:rsidRDefault="00AC130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64774E" w:rsidRPr="009A5074" w:rsidRDefault="00AC130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4774E" w:rsidRPr="009A5074" w:rsidRDefault="00AC1300">
      <w:pPr>
        <w:autoSpaceDE w:val="0"/>
        <w:autoSpaceDN w:val="0"/>
        <w:spacing w:before="324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64774E" w:rsidRPr="009A5074" w:rsidRDefault="00AC1300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64774E" w:rsidRPr="009A5074" w:rsidRDefault="00AC130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64774E" w:rsidRPr="009A5074" w:rsidRDefault="00AC1300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132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64774E" w:rsidRPr="009A5074" w:rsidRDefault="00AC1300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64774E" w:rsidRPr="009A5074" w:rsidRDefault="00AC1300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64774E" w:rsidRPr="009A5074" w:rsidRDefault="00AC1300">
      <w:pPr>
        <w:autoSpaceDE w:val="0"/>
        <w:autoSpaceDN w:val="0"/>
        <w:spacing w:before="29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64774E" w:rsidRPr="009A5074" w:rsidRDefault="00AC130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64774E" w:rsidRPr="009A5074" w:rsidRDefault="00AC1300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64774E" w:rsidRPr="009A5074" w:rsidRDefault="00AC130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64774E" w:rsidRPr="009A5074" w:rsidRDefault="00AC130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64774E" w:rsidRPr="009A5074" w:rsidRDefault="00AC130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4774E" w:rsidRPr="009A5074" w:rsidRDefault="00AC130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4774E" w:rsidRPr="009A5074" w:rsidRDefault="00AC130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64774E" w:rsidRPr="009A5074" w:rsidRDefault="00AC1300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составлять тексты заданий, аналогичные типовым изученным.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144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64774E" w:rsidRPr="009A5074" w:rsidRDefault="00AC1300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64774E" w:rsidRPr="009A5074" w:rsidRDefault="00AC1300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64774E" w:rsidRPr="009A5074" w:rsidRDefault="00AC1300">
      <w:pPr>
        <w:autoSpaceDE w:val="0"/>
        <w:autoSpaceDN w:val="0"/>
        <w:spacing w:before="180" w:after="0" w:line="271" w:lineRule="auto"/>
        <w:ind w:left="420" w:right="576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4774E" w:rsidRPr="009A5074" w:rsidRDefault="00AC1300">
      <w:pPr>
        <w:autoSpaceDE w:val="0"/>
        <w:autoSpaceDN w:val="0"/>
        <w:spacing w:before="322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64774E" w:rsidRPr="009A5074" w:rsidRDefault="00AC130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1 классе обучающийся научится:</w:t>
      </w:r>
    </w:p>
    <w:p w:rsidR="0064774E" w:rsidRPr="009A5074" w:rsidRDefault="00AC130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64774E" w:rsidRPr="009A5074" w:rsidRDefault="00AC130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64774E" w:rsidRPr="009A5074" w:rsidRDefault="00AC130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64774E" w:rsidRPr="009A5074" w:rsidRDefault="00AC1300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перед/за, над/под;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108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64774E" w:rsidRPr="009A5074" w:rsidRDefault="00AC1300">
      <w:pPr>
        <w:autoSpaceDE w:val="0"/>
        <w:autoSpaceDN w:val="0"/>
        <w:spacing w:before="190" w:after="0" w:line="262" w:lineRule="auto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DC2AFA" w:rsidRDefault="006233C6" w:rsidP="00DC2AFA">
      <w:pPr>
        <w:spacing w:before="80"/>
        <w:ind w:left="106"/>
        <w:rPr>
          <w:b/>
          <w:sz w:val="19"/>
        </w:rPr>
      </w:pPr>
      <w:r w:rsidRPr="006233C6">
        <w:rPr>
          <w:noProof/>
          <w:lang w:val="ru-RU" w:eastAsia="zh-CN"/>
        </w:rPr>
        <w:lastRenderedPageBreak/>
        <w:pict>
          <v:rect id="Прямоугольник 1" o:spid="_x0000_s1026" style="position:absolute;left:0;text-align:left;margin-left:33.3pt;margin-top:17.65pt;width:775.6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<w10:wrap type="topAndBottom" anchorx="page"/>
          </v:rect>
        </w:pict>
      </w:r>
      <w:bookmarkStart w:id="0" w:name="ТЕМАТИЧЕСКОЕ_ПЛАНИРОВАНИЕ"/>
      <w:bookmarkEnd w:id="0"/>
      <w:r w:rsidR="00DC2AFA">
        <w:rPr>
          <w:b/>
          <w:sz w:val="19"/>
        </w:rPr>
        <w:t>ТЕМАТИЧЕСКОЕ</w:t>
      </w:r>
      <w:r w:rsidR="00DC2AFA">
        <w:rPr>
          <w:b/>
          <w:spacing w:val="20"/>
          <w:sz w:val="19"/>
        </w:rPr>
        <w:t xml:space="preserve"> </w:t>
      </w:r>
      <w:r w:rsidR="00DC2AFA">
        <w:rPr>
          <w:b/>
          <w:sz w:val="19"/>
        </w:rPr>
        <w:t>ПЛАНИРОВАНИЕ</w:t>
      </w:r>
    </w:p>
    <w:p w:rsidR="00DC2AFA" w:rsidRDefault="00DC2AFA" w:rsidP="00DC2AFA">
      <w:pPr>
        <w:pStyle w:val="af"/>
        <w:rPr>
          <w:b/>
          <w:sz w:val="20"/>
        </w:rPr>
      </w:pPr>
    </w:p>
    <w:p w:rsidR="00DC2AFA" w:rsidRDefault="00DC2AFA" w:rsidP="00DC2AFA">
      <w:pPr>
        <w:pStyle w:val="af"/>
        <w:spacing w:before="7" w:after="1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DC2AFA" w:rsidTr="00DC2AFA">
        <w:trPr>
          <w:trHeight w:val="333"/>
        </w:trPr>
        <w:tc>
          <w:tcPr>
            <w:tcW w:w="396" w:type="dxa"/>
            <w:vMerge w:val="restart"/>
          </w:tcPr>
          <w:p w:rsidR="00DC2AFA" w:rsidRDefault="00DC2AFA" w:rsidP="00DC2AFA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881" w:type="dxa"/>
            <w:vMerge w:val="restart"/>
          </w:tcPr>
          <w:p w:rsidR="00DC2AFA" w:rsidRDefault="00DC2AFA" w:rsidP="00DC2AFA">
            <w:pPr>
              <w:pStyle w:val="TableParagraph"/>
              <w:spacing w:before="74" w:line="266" w:lineRule="auto"/>
              <w:ind w:left="76" w:right="6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C2AFA" w:rsidRDefault="00DC2AFA" w:rsidP="00DC2AF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34" w:type="dxa"/>
            <w:vMerge w:val="restart"/>
          </w:tcPr>
          <w:p w:rsidR="00DC2AFA" w:rsidRDefault="00DC2AFA" w:rsidP="00DC2AF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469" w:type="dxa"/>
            <w:vMerge w:val="restart"/>
          </w:tcPr>
          <w:p w:rsidR="00DC2AFA" w:rsidRDefault="00DC2AFA" w:rsidP="00DC2AFA">
            <w:pPr>
              <w:pStyle w:val="TableParagraph"/>
              <w:spacing w:before="74" w:line="266" w:lineRule="auto"/>
              <w:ind w:left="80" w:right="26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C2AFA" w:rsidTr="00DC2AFA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  <w:tc>
          <w:tcPr>
            <w:tcW w:w="4034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  <w:tc>
          <w:tcPr>
            <w:tcW w:w="3469" w:type="dxa"/>
            <w:vMerge/>
            <w:tcBorders>
              <w:top w:val="nil"/>
            </w:tcBorders>
          </w:tcPr>
          <w:p w:rsidR="00DC2AFA" w:rsidRDefault="00DC2AFA" w:rsidP="00DC2AFA">
            <w:pPr>
              <w:rPr>
                <w:sz w:val="2"/>
                <w:szCs w:val="2"/>
              </w:rPr>
            </w:pPr>
          </w:p>
        </w:tc>
      </w:tr>
      <w:tr w:rsidR="00DC2AFA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(зрительно, на слух, установлением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соответствия),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https://resh.edu.ru/subject/lesson/5088/main/305516/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  <w:r w:rsidR="00DC2AFA">
              <w:rPr>
                <w:w w:val="105"/>
                <w:sz w:val="15"/>
              </w:rPr>
              <w:t>.09.2022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(зрительно, на слух, установлением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соответствия),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https://resh.edu.ru/subject/lesson/5088/main/305516/</w:t>
            </w:r>
          </w:p>
        </w:tc>
      </w:tr>
      <w:tr w:rsidR="00DC2AFA" w:rsidRPr="00884F95" w:rsidTr="00DC2AFA">
        <w:trPr>
          <w:trHeight w:val="525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Счёт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запись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DC2AFA" w:rsidP="00223D0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223D0A">
              <w:rPr>
                <w:w w:val="105"/>
                <w:sz w:val="15"/>
                <w:lang w:val="en-US"/>
              </w:rPr>
              <w:t>6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https://resh.edu.ru/subject/lesson/4072/main/155414/</w:t>
            </w:r>
          </w:p>
        </w:tc>
      </w:tr>
      <w:tr w:rsidR="00DC2AFA" w:rsidRPr="00884F95" w:rsidTr="00DC2AFA">
        <w:trPr>
          <w:trHeight w:val="525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62" w:line="266" w:lineRule="auto"/>
              <w:ind w:left="76" w:right="49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Порядковый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223D0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27/</w:t>
            </w:r>
            <w:r w:rsidR="00DC2AFA">
              <w:rPr>
                <w:w w:val="105"/>
                <w:sz w:val="15"/>
              </w:rPr>
              <w:t>09.2022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https://resh.edu.ru/subject/lesson/4072/main/155414/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62" w:line="266" w:lineRule="auto"/>
              <w:ind w:left="76" w:right="323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Сравнение чисел, сравнение групп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предметов </w:t>
            </w:r>
            <w:r>
              <w:rPr>
                <w:b/>
                <w:w w:val="105"/>
                <w:sz w:val="15"/>
              </w:rPr>
              <w:t>по количеству: больше,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28</w:t>
            </w:r>
            <w:r w:rsidR="00DC2AFA">
              <w:rPr>
                <w:w w:val="105"/>
                <w:sz w:val="15"/>
              </w:rPr>
              <w:t>.09.2022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29</w:t>
            </w:r>
            <w:r w:rsidR="00DC2AFA">
              <w:rPr>
                <w:w w:val="105"/>
                <w:sz w:val="15"/>
              </w:rPr>
              <w:t>.09.2022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 однозначных и двузначных чисел; счёт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https://resh.edu.ru/subject/lesson/5196/main/122010/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6" w:right="4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223D0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  <w:lang w:val="en-US"/>
              </w:rPr>
              <w:t>3</w:t>
            </w:r>
            <w:r w:rsidR="00DC2AFA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10</w:t>
            </w:r>
            <w:r w:rsidR="00DC2AFA">
              <w:rPr>
                <w:w w:val="105"/>
                <w:sz w:val="15"/>
              </w:rPr>
              <w:t>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учебных ситуаций, связанных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https://resh.edu.ru/subject/lesson/4074/main/122085/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DC2AFA" w:rsidP="00223D0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223D0A">
              <w:rPr>
                <w:w w:val="105"/>
                <w:sz w:val="15"/>
                <w:lang w:val="en-US"/>
              </w:rPr>
              <w:t>4</w:t>
            </w:r>
            <w:r>
              <w:rPr>
                <w:w w:val="105"/>
                <w:sz w:val="15"/>
              </w:rPr>
              <w:t>.10..2022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 геометрических фигур в заданном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https://resh.edu.ru/subject/lesson/5194/main/121552/</w:t>
            </w:r>
          </w:p>
        </w:tc>
      </w:tr>
      <w:tr w:rsidR="00DC2AFA" w:rsidRPr="00884F95" w:rsidTr="00DC2AFA">
        <w:trPr>
          <w:trHeight w:val="525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DC2AFA" w:rsidP="00223D0A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223D0A">
              <w:rPr>
                <w:w w:val="105"/>
                <w:sz w:val="15"/>
                <w:lang w:val="en-US"/>
              </w:rPr>
              <w:t>5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https://resh.edu.ru/subject/lesson/4127/main/293454/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6" w:right="24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Увеличение (уменьшение) </w:t>
            </w:r>
            <w:r>
              <w:rPr>
                <w:b/>
                <w:w w:val="105"/>
                <w:sz w:val="15"/>
              </w:rPr>
              <w:t>числа на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223D0A">
              <w:rPr>
                <w:w w:val="105"/>
                <w:sz w:val="15"/>
                <w:lang w:val="en-US"/>
              </w:rPr>
              <w:t>6</w:t>
            </w:r>
            <w:r>
              <w:rPr>
                <w:w w:val="105"/>
                <w:sz w:val="15"/>
              </w:rPr>
              <w:t>.10.2022</w:t>
            </w:r>
          </w:p>
          <w:p w:rsidR="00DC2AFA" w:rsidRDefault="00223D0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  <w:r w:rsidR="00DC2AFA">
              <w:rPr>
                <w:w w:val="105"/>
                <w:sz w:val="15"/>
              </w:rPr>
              <w:t>.10.2022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учебных ситуаций, связанных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/>
              <w:ind w:left="13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7">
              <w:r>
                <w:rPr>
                  <w:w w:val="105"/>
                  <w:sz w:val="15"/>
                </w:rPr>
                <w:t>www.youtube.com/watch?v=3CEewkNUrdY</w:t>
              </w:r>
            </w:hyperlink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DC2AFA" w:rsidRPr="00884F95" w:rsidTr="00DC2AFA">
        <w:trPr>
          <w:trHeight w:val="525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6" w:right="42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  <w:r w:rsidR="00DC2AFA">
              <w:rPr>
                <w:w w:val="105"/>
                <w:sz w:val="15"/>
              </w:rPr>
              <w:t>.10.2022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  <w:r w:rsidR="00DC2AFA">
              <w:rPr>
                <w:w w:val="105"/>
                <w:sz w:val="15"/>
              </w:rPr>
              <w:t>.10.2022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 без измерения: выше 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шире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легче.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223D0A">
              <w:rPr>
                <w:w w:val="105"/>
                <w:sz w:val="15"/>
                <w:lang w:val="en-US"/>
              </w:rPr>
              <w:t>3</w:t>
            </w:r>
            <w:r>
              <w:rPr>
                <w:w w:val="105"/>
                <w:sz w:val="15"/>
              </w:rPr>
              <w:t>.10.2022</w:t>
            </w:r>
          </w:p>
          <w:p w:rsidR="00DC2AFA" w:rsidRDefault="00DC2AF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223D0A">
              <w:rPr>
                <w:w w:val="105"/>
                <w:sz w:val="15"/>
                <w:lang w:val="en-US"/>
              </w:rPr>
              <w:t>7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before="74"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</w:tbl>
    <w:p w:rsidR="00DC2AFA" w:rsidRPr="00DC2AFA" w:rsidRDefault="00DC2AFA" w:rsidP="00DC2AFA">
      <w:pPr>
        <w:spacing w:line="266" w:lineRule="auto"/>
        <w:rPr>
          <w:sz w:val="15"/>
          <w:lang w:val="ru-RU"/>
        </w:rPr>
        <w:sectPr w:rsidR="00DC2AFA" w:rsidRPr="00DC2AF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дециметр; установление соотношения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223D0A">
              <w:rPr>
                <w:w w:val="105"/>
                <w:sz w:val="15"/>
                <w:lang w:val="en-US"/>
              </w:rPr>
              <w:t>8</w:t>
            </w:r>
            <w:r>
              <w:rPr>
                <w:w w:val="105"/>
                <w:sz w:val="15"/>
              </w:rPr>
              <w:t>.10.2022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223D0A">
              <w:rPr>
                <w:w w:val="105"/>
                <w:sz w:val="15"/>
                <w:lang w:val="en-US"/>
              </w:rPr>
              <w:t>9</w:t>
            </w:r>
            <w:r>
              <w:rPr>
                <w:w w:val="105"/>
                <w:sz w:val="15"/>
              </w:rPr>
              <w:t>.10.2022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  <w:r w:rsidR="00DC2AFA">
              <w:rPr>
                <w:w w:val="105"/>
                <w:sz w:val="15"/>
              </w:rPr>
              <w:t>.10.2022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55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223D0A">
              <w:rPr>
                <w:w w:val="105"/>
                <w:sz w:val="15"/>
                <w:lang w:val="en-US"/>
              </w:rPr>
              <w:t>4</w:t>
            </w:r>
            <w:r>
              <w:rPr>
                <w:w w:val="105"/>
                <w:sz w:val="15"/>
              </w:rPr>
              <w:t>.10.2022</w:t>
            </w:r>
          </w:p>
          <w:p w:rsidR="00DC2AFA" w:rsidRPr="00223D0A" w:rsidRDefault="00223D0A" w:rsidP="00223D0A">
            <w:pPr>
              <w:pStyle w:val="TableParagraph"/>
              <w:spacing w:before="20"/>
              <w:ind w:left="79"/>
              <w:rPr>
                <w:rFonts w:eastAsia="SimSun"/>
                <w:sz w:val="15"/>
                <w:lang w:eastAsia="zh-CN"/>
              </w:rPr>
            </w:pPr>
            <w:r>
              <w:rPr>
                <w:w w:val="105"/>
                <w:sz w:val="15"/>
                <w:lang w:val="en-US"/>
              </w:rPr>
              <w:t>07</w:t>
            </w:r>
            <w:r>
              <w:rPr>
                <w:rFonts w:eastAsia="SimSun"/>
                <w:w w:val="105"/>
                <w:sz w:val="15"/>
                <w:lang w:eastAsia="zh-CN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Обсуждение приёмов сложения, вычитания: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суммы и разности на основе состава числа,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533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результатов действий сложения,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вычитания. Знаки сложения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вычитания, названия компонентов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  <w:p w:rsidR="00DC2AFA" w:rsidRDefault="00DC2AFA" w:rsidP="00DC2AFA">
            <w:pPr>
              <w:pStyle w:val="TableParagraph"/>
              <w:spacing w:before="4" w:line="266" w:lineRule="auto"/>
              <w:ind w:left="76" w:right="65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08</w:t>
            </w:r>
            <w:r w:rsidR="00DC2AFA">
              <w:rPr>
                <w:w w:val="105"/>
                <w:sz w:val="15"/>
              </w:rPr>
              <w:t>.12.2022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  <w:r w:rsidR="00DC2AFA">
              <w:rPr>
                <w:w w:val="105"/>
                <w:sz w:val="15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с числовым выражением: запись,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образцу), иллюстрирующего смысл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3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  <w:r w:rsidR="00DC2AFA">
              <w:rPr>
                <w:w w:val="105"/>
                <w:sz w:val="15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Обсуждение приёмов сложения, вычитания: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суммы и разности на основе состава числа,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DC2AFA">
              <w:rPr>
                <w:w w:val="105"/>
                <w:sz w:val="15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Моделирование. Иллюстрация с помощью предметной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переместительного свойства сложения, способа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неизвестного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слагаемого.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 выполнение счёта с использованием заданной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32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Сложение одинаковых слагаемых.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223D0A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.12.2022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  <w:r w:rsidR="00DC2AFA">
              <w:rPr>
                <w:w w:val="105"/>
                <w:sz w:val="15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 с использованием раздаточного материала,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линейки, модели действия, по образцу; обнаружение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Прибавление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</w:t>
            </w:r>
            <w:r w:rsidR="00DC2AFA">
              <w:rPr>
                <w:w w:val="105"/>
                <w:sz w:val="15"/>
              </w:rPr>
              <w:t>.12.2022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Учебный диалог: «Сравнение практических </w:t>
            </w:r>
            <w:r>
              <w:rPr>
                <w:w w:val="105"/>
                <w:sz w:val="15"/>
              </w:rPr>
              <w:t>(житейских)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 требующих записи одного и того 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действия, разных арифметических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proofErr w:type="gramStart"/>
            <w:r>
              <w:rPr>
                <w:w w:val="105"/>
                <w:sz w:val="15"/>
              </w:rPr>
              <w:t>».;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proofErr w:type="gramEnd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и вычитание чисел без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223D0A">
              <w:rPr>
                <w:w w:val="105"/>
                <w:sz w:val="15"/>
              </w:rPr>
              <w:t>8</w:t>
            </w:r>
            <w:r>
              <w:rPr>
                <w:w w:val="105"/>
                <w:sz w:val="15"/>
              </w:rPr>
              <w:t>.12.2022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с числовым выражением: запись,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образцу), иллюстрирующего смысл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  <w:r w:rsidR="00DC2AFA">
              <w:rPr>
                <w:w w:val="105"/>
                <w:sz w:val="15"/>
              </w:rPr>
              <w:t>.01.2023</w:t>
            </w:r>
          </w:p>
          <w:p w:rsidR="00DC2AFA" w:rsidRDefault="00DC2AF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223D0A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.01.2023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 суммы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разности, использование переместительного </w:t>
            </w:r>
            <w:r>
              <w:rPr>
                <w:w w:val="105"/>
                <w:sz w:val="15"/>
              </w:rPr>
              <w:t>свойства 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</w:tbl>
    <w:p w:rsidR="00DC2AFA" w:rsidRDefault="00DC2AFA" w:rsidP="00DC2AFA">
      <w:pPr>
        <w:rPr>
          <w:sz w:val="15"/>
        </w:rPr>
        <w:sectPr w:rsidR="00DC2A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4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 задача: структурные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элементы, составление текстовой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  <w:r w:rsidR="00DC2AFA">
              <w:rPr>
                <w:w w:val="105"/>
                <w:sz w:val="15"/>
              </w:rPr>
              <w:t>.01.2023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  <w:r w:rsidR="00DC2AFA">
              <w:rPr>
                <w:w w:val="105"/>
                <w:sz w:val="15"/>
              </w:rPr>
              <w:t>.01.2023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 с помощью рисунка, иллюстрации,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 таблицы, схемы (описание ситуации,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 что не известно; условие задачи, вопрос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67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5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 между данными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искомой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  <w:r w:rsidR="00DC2AFA">
              <w:rPr>
                <w:w w:val="105"/>
                <w:sz w:val="15"/>
              </w:rPr>
              <w:t>.01.2023</w:t>
            </w:r>
          </w:p>
          <w:p w:rsidR="00DC2AFA" w:rsidRDefault="00DC2AF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223D0A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.01.2023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описание словами и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 модели сюжетной ситуации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математическогоотношения</w:t>
            </w:r>
            <w:proofErr w:type="spellEnd"/>
            <w:r>
              <w:rPr>
                <w:spacing w:val="-1"/>
                <w:w w:val="105"/>
                <w:sz w:val="15"/>
              </w:rPr>
              <w:t>. Иллюстрация практической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раздаточного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</w:p>
          <w:p w:rsidR="00DC2AFA" w:rsidRDefault="00DC2AFA" w:rsidP="00DC2AFA">
            <w:pPr>
              <w:pStyle w:val="TableParagraph"/>
              <w:spacing w:before="4" w:line="266" w:lineRule="auto"/>
              <w:ind w:left="79" w:right="4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Объяснение выбора арифметического </w:t>
            </w:r>
            <w:r>
              <w:rPr>
                <w:w w:val="105"/>
                <w:sz w:val="15"/>
              </w:rPr>
              <w:t>действия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решения, иллюстрация </w:t>
            </w:r>
            <w:r>
              <w:rPr>
                <w:w w:val="105"/>
                <w:sz w:val="15"/>
              </w:rPr>
              <w:t>хода решения,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35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 и запись арифметического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  <w:r w:rsidR="00DC2AFA">
              <w:rPr>
                <w:w w:val="105"/>
                <w:sz w:val="15"/>
              </w:rPr>
              <w:t>.01.2023</w:t>
            </w:r>
          </w:p>
          <w:p w:rsidR="00DC2AFA" w:rsidRDefault="00223D0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1.02</w:t>
            </w:r>
            <w:r w:rsidR="00DC2AFA">
              <w:rPr>
                <w:w w:val="105"/>
                <w:sz w:val="15"/>
              </w:rPr>
              <w:t>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3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 запись решения, ответа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2.02</w:t>
            </w:r>
            <w:r w:rsidR="00DC2AFA">
              <w:rPr>
                <w:w w:val="105"/>
                <w:sz w:val="15"/>
              </w:rPr>
              <w:t>.2023</w:t>
            </w:r>
          </w:p>
          <w:p w:rsidR="00DC2AFA" w:rsidRDefault="00223D0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  <w:r w:rsidR="00DC2AFA">
              <w:rPr>
                <w:w w:val="105"/>
                <w:sz w:val="15"/>
              </w:rPr>
              <w:t>.02.2023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 с помощью рисунка, иллюстрации,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 таблицы, схемы (описание ситуации,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 что не известно; условие задачи, вопрос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8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Обнаружение недостающего элемента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 дополнение текста задачи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 данными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 смыслу задачи,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223D0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  <w:r w:rsidR="00DC2AFA">
              <w:rPr>
                <w:w w:val="105"/>
                <w:sz w:val="15"/>
              </w:rPr>
              <w:t>.02.2023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20.02.2023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Обобщение представлений о текстовых задачах,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решаемых с помощью действий сложения и вычитания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сколько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больше/меньше»,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«сколько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</w:t>
            </w:r>
            <w:proofErr w:type="gramStart"/>
            <w:r>
              <w:rPr>
                <w:w w:val="105"/>
                <w:sz w:val="15"/>
              </w:rPr>
              <w:t>ь-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 осталось»). Различение текста и текстовой задачи,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RPr="00884F95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1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 плоскости,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слева/справа, сверху/снизу, между;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установление пространственных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(классной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доски,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</w:t>
            </w:r>
          </w:p>
          <w:p w:rsidR="00DC2AFA" w:rsidRDefault="00DC2AFA" w:rsidP="00DC2AF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прокладывание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маршрута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7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«Угадай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описанию»,</w:t>
            </w:r>
          </w:p>
          <w:p w:rsidR="00DC2AFA" w:rsidRDefault="00DC2AFA" w:rsidP="00DC2AFA">
            <w:pPr>
              <w:pStyle w:val="TableParagraph"/>
              <w:spacing w:before="20"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«Расположи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717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1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Геометрические фигуры: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распознавание круга, треугольника,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:rsidR="00DC2AFA" w:rsidRDefault="00DC2AFA" w:rsidP="00223D0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223D0A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.03.2023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Распознавание и называние известных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2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отрезка, квадрата,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треугольника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 длины отрезка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13.03.2023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Предметное моделирование заданной фигуры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 материалов (бумаги, палочек, трубочек,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проволоки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</w:tbl>
    <w:p w:rsidR="00DC2AFA" w:rsidRPr="00DC2AFA" w:rsidRDefault="00DC2AFA" w:rsidP="00DC2AFA">
      <w:pPr>
        <w:spacing w:line="266" w:lineRule="auto"/>
        <w:rPr>
          <w:sz w:val="15"/>
          <w:lang w:val="ru-RU"/>
        </w:rPr>
        <w:sectPr w:rsidR="00DC2AFA" w:rsidRPr="00DC2A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DC2AFA" w:rsidRPr="00884F95" w:rsidTr="00DC2AFA">
        <w:trPr>
          <w:trHeight w:val="1173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41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Длина стороны прямоугольника,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измерение длины отрезка,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ломаной, длины стороны квадрата, сторон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прямоугольника.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 установление соответствия результата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5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 прямоугольника,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22.03.2023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7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свойств геометрических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фигур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(прямоугольника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 (по форме, размеру); сравнение отрезков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Tr="00DC2AFA">
        <w:trPr>
          <w:trHeight w:val="333"/>
        </w:trPr>
        <w:tc>
          <w:tcPr>
            <w:tcW w:w="15496" w:type="dxa"/>
            <w:gridSpan w:val="9"/>
          </w:tcPr>
          <w:p w:rsidR="00DC2AFA" w:rsidRDefault="00DC2AFA" w:rsidP="00DC2AFA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1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Характеристики объекта, группы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(количество, форма,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размер);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признакам).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05.04.2023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Коллективное наблюдение: распознавание </w:t>
            </w:r>
            <w:r>
              <w:rPr>
                <w:w w:val="105"/>
                <w:sz w:val="15"/>
              </w:rPr>
              <w:t>в окружающем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 ситуаций, которые целесообразно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языке математики и решить математическими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1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 содержащими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математическую информацию.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 математических объектов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4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Закономерность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продолжение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поиск общих свойств групп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(цвет, форма, величина, количество,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 полученной из повседневной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расписания</w:t>
            </w:r>
            <w:proofErr w:type="gramStart"/>
            <w:r>
              <w:rPr>
                <w:w w:val="105"/>
                <w:sz w:val="15"/>
              </w:rPr>
              <w:t>,ч</w:t>
            </w:r>
            <w:proofErr w:type="gramEnd"/>
            <w:r>
              <w:rPr>
                <w:w w:val="105"/>
                <w:sz w:val="15"/>
              </w:rPr>
              <w:t>еки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(ложные) предложения, составленные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относительно заданного набора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</w:t>
            </w:r>
            <w:proofErr w:type="gramStart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</w:t>
            </w:r>
          </w:p>
          <w:p w:rsidR="00DC2AFA" w:rsidRDefault="00DC2AFA" w:rsidP="00DC2AFA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…».</w:t>
            </w:r>
            <w:proofErr w:type="gramStart"/>
            <w:r>
              <w:rPr>
                <w:spacing w:val="-1"/>
                <w:w w:val="105"/>
                <w:sz w:val="15"/>
              </w:rPr>
              <w:t>Верно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неверно: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1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таблицы (содержащей не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 четырёх данных); извлечение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 из строки, столбца; внесение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одного-двух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наблюдаемых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фактов,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909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3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рисунка, схемы 1—2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числовыми данными (значениями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 в книге, на странице учебника,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изученных терминов для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положениярисунка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RPr="00884F95" w:rsidTr="00DC2AFA">
        <w:trPr>
          <w:trHeight w:val="1101"/>
        </w:trPr>
        <w:tc>
          <w:tcPr>
            <w:tcW w:w="396" w:type="dxa"/>
          </w:tcPr>
          <w:p w:rsidR="00DC2AFA" w:rsidRDefault="00DC2AFA" w:rsidP="00DC2AFA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2881" w:type="dxa"/>
          </w:tcPr>
          <w:p w:rsidR="00DC2AFA" w:rsidRDefault="00DC2AFA" w:rsidP="00DC2AFA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инструкций, связанных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вычислениями, измерением </w:t>
            </w:r>
            <w:r>
              <w:rPr>
                <w:b/>
                <w:w w:val="105"/>
                <w:sz w:val="15"/>
              </w:rPr>
              <w:t>длины,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построением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C2AFA" w:rsidRDefault="00DC2AFA" w:rsidP="00DC2AFA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DC2AFA" w:rsidRDefault="00DC2AFA" w:rsidP="00DC2AF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02.05.2023</w:t>
            </w:r>
          </w:p>
        </w:tc>
        <w:tc>
          <w:tcPr>
            <w:tcW w:w="4034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поиск общих свойств групп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(цвет, форма, величина, количество,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 полученной из повседневной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расписания</w:t>
            </w:r>
            <w:proofErr w:type="gramStart"/>
            <w:r>
              <w:rPr>
                <w:w w:val="105"/>
                <w:sz w:val="15"/>
              </w:rPr>
              <w:t>,ч</w:t>
            </w:r>
            <w:proofErr w:type="gramEnd"/>
            <w:r>
              <w:rPr>
                <w:w w:val="105"/>
                <w:sz w:val="15"/>
              </w:rPr>
              <w:t>еки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т.д.).;</w:t>
            </w:r>
          </w:p>
        </w:tc>
        <w:tc>
          <w:tcPr>
            <w:tcW w:w="1080" w:type="dxa"/>
          </w:tcPr>
          <w:p w:rsidR="00DC2AFA" w:rsidRDefault="00DC2AFA" w:rsidP="00DC2AFA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DC2AFA" w:rsidRDefault="00DC2AFA" w:rsidP="00DC2AFA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691" w:type="dxa"/>
            <w:gridSpan w:val="6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C2AFA" w:rsidTr="00DC2AFA">
        <w:trPr>
          <w:trHeight w:val="333"/>
        </w:trPr>
        <w:tc>
          <w:tcPr>
            <w:tcW w:w="3277" w:type="dxa"/>
            <w:gridSpan w:val="2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691" w:type="dxa"/>
            <w:gridSpan w:val="6"/>
          </w:tcPr>
          <w:p w:rsidR="00DC2AFA" w:rsidRDefault="00FB51C0" w:rsidP="00DC2AFA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3.05.2023</w:t>
            </w:r>
          </w:p>
          <w:p w:rsidR="00FB51C0" w:rsidRDefault="00FB51C0" w:rsidP="00DC2AFA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25.05.2023</w:t>
            </w:r>
          </w:p>
        </w:tc>
      </w:tr>
    </w:tbl>
    <w:p w:rsidR="00DC2AFA" w:rsidRDefault="00DC2AFA" w:rsidP="00DC2AFA">
      <w:pPr>
        <w:rPr>
          <w:sz w:val="14"/>
        </w:rPr>
        <w:sectPr w:rsidR="00DC2A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78"/>
        <w:gridCol w:w="528"/>
        <w:gridCol w:w="1104"/>
        <w:gridCol w:w="1140"/>
        <w:gridCol w:w="9449"/>
      </w:tblGrid>
      <w:tr w:rsidR="00DC2AFA" w:rsidTr="00DC2AFA">
        <w:trPr>
          <w:trHeight w:val="525"/>
        </w:trPr>
        <w:tc>
          <w:tcPr>
            <w:tcW w:w="3278" w:type="dxa"/>
          </w:tcPr>
          <w:p w:rsidR="00DC2AFA" w:rsidRDefault="00DC2AFA" w:rsidP="00DC2AFA">
            <w:pPr>
              <w:pStyle w:val="TableParagraph"/>
              <w:spacing w:line="266" w:lineRule="auto"/>
              <w:ind w:left="76" w:right="7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DC2AFA" w:rsidRDefault="00DC2AFA" w:rsidP="00DC2AFA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C2AFA" w:rsidRDefault="00DC2AFA" w:rsidP="00DC2AFA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31</w:t>
            </w:r>
          </w:p>
        </w:tc>
        <w:tc>
          <w:tcPr>
            <w:tcW w:w="9449" w:type="dxa"/>
          </w:tcPr>
          <w:p w:rsidR="00DC2AFA" w:rsidRDefault="00DC2AFA" w:rsidP="00DC2A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C2AFA" w:rsidRDefault="00DC2AFA" w:rsidP="00DC2AFA">
      <w:pPr>
        <w:rPr>
          <w:sz w:val="14"/>
        </w:rPr>
        <w:sectPr w:rsidR="00DC2AF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4774E" w:rsidRDefault="0064774E">
      <w:pPr>
        <w:autoSpaceDE w:val="0"/>
        <w:autoSpaceDN w:val="0"/>
        <w:spacing w:after="76" w:line="220" w:lineRule="exact"/>
      </w:pPr>
    </w:p>
    <w:p w:rsidR="0064774E" w:rsidRPr="009A5074" w:rsidRDefault="00AC1300">
      <w:pPr>
        <w:autoSpaceDE w:val="0"/>
        <w:autoSpaceDN w:val="0"/>
        <w:spacing w:after="298" w:line="233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</w:rPr>
        <w:t>ПОУРОЧНОЕ ПЛАНИРОВАНИЕ</w:t>
      </w:r>
      <w:r w:rsidR="009A5074">
        <w:rPr>
          <w:rFonts w:ascii="Times New Roman" w:eastAsia="Times New Roman" w:hAnsi="Times New Roman"/>
          <w:b/>
          <w:color w:val="000000"/>
          <w:w w:val="101"/>
          <w:lang w:val="ru-RU"/>
        </w:rPr>
        <w:t xml:space="preserve"> математика</w:t>
      </w: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109"/>
        <w:gridCol w:w="1417"/>
        <w:gridCol w:w="1680"/>
        <w:gridCol w:w="1462"/>
      </w:tblGrid>
      <w:tr w:rsidR="0064774E" w:rsidRPr="0021500F" w:rsidTr="0021500F">
        <w:trPr>
          <w:trHeight w:hRule="exact" w:val="458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2" w:after="0" w:line="262" w:lineRule="auto"/>
              <w:ind w:left="68"/>
              <w:rPr>
                <w:sz w:val="20"/>
              </w:rPr>
            </w:pPr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№</w:t>
            </w:r>
            <w:r w:rsidRPr="0021500F">
              <w:rPr>
                <w:sz w:val="20"/>
              </w:rPr>
              <w:br/>
            </w:r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п/п</w:t>
            </w:r>
          </w:p>
        </w:tc>
        <w:tc>
          <w:tcPr>
            <w:tcW w:w="3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2" w:after="0" w:line="230" w:lineRule="auto"/>
              <w:ind w:left="66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Тема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урока</w:t>
            </w:r>
            <w:proofErr w:type="spellEnd"/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2" w:after="0" w:line="230" w:lineRule="auto"/>
              <w:ind w:left="68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Количество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часов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2" w:after="0" w:line="262" w:lineRule="auto"/>
              <w:ind w:left="70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Дата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r w:rsidRPr="0021500F">
              <w:rPr>
                <w:sz w:val="20"/>
              </w:rPr>
              <w:br/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изучения</w:t>
            </w:r>
            <w:proofErr w:type="spellEnd"/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2" w:after="0" w:line="271" w:lineRule="auto"/>
              <w:ind w:left="66" w:right="288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Виды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, </w:t>
            </w:r>
            <w:r w:rsidRPr="0021500F">
              <w:rPr>
                <w:sz w:val="20"/>
              </w:rPr>
              <w:br/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формы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r w:rsidRPr="0021500F">
              <w:rPr>
                <w:sz w:val="20"/>
              </w:rPr>
              <w:br/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контроля</w:t>
            </w:r>
            <w:proofErr w:type="spellEnd"/>
          </w:p>
        </w:tc>
      </w:tr>
      <w:tr w:rsidR="0064774E" w:rsidRPr="0021500F" w:rsidTr="0021500F">
        <w:trPr>
          <w:trHeight w:hRule="exact" w:val="770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4E" w:rsidRPr="0021500F" w:rsidRDefault="0064774E">
            <w:pPr>
              <w:rPr>
                <w:sz w:val="20"/>
              </w:rPr>
            </w:pPr>
          </w:p>
        </w:tc>
        <w:tc>
          <w:tcPr>
            <w:tcW w:w="3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4E" w:rsidRPr="0021500F" w:rsidRDefault="0064774E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всего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0" w:after="0" w:line="262" w:lineRule="auto"/>
              <w:ind w:left="66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контрольные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21500F" w:rsidRDefault="00AC1300">
            <w:pPr>
              <w:autoSpaceDE w:val="0"/>
              <w:autoSpaceDN w:val="0"/>
              <w:spacing w:before="90" w:after="0" w:line="262" w:lineRule="auto"/>
              <w:ind w:left="66"/>
              <w:rPr>
                <w:sz w:val="20"/>
              </w:rPr>
            </w:pP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практические</w:t>
            </w:r>
            <w:proofErr w:type="spellEnd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 xml:space="preserve"> </w:t>
            </w:r>
            <w:proofErr w:type="spellStart"/>
            <w:r w:rsidRPr="0021500F">
              <w:rPr>
                <w:rFonts w:ascii="Times New Roman" w:eastAsia="Times New Roman" w:hAnsi="Times New Roman"/>
                <w:b/>
                <w:color w:val="000000"/>
                <w:w w:val="101"/>
                <w:sz w:val="20"/>
              </w:rPr>
              <w:t>работы</w:t>
            </w:r>
            <w:proofErr w:type="spellEnd"/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4E" w:rsidRPr="0021500F" w:rsidRDefault="0064774E">
            <w:pPr>
              <w:rPr>
                <w:sz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4E" w:rsidRPr="0021500F" w:rsidRDefault="0064774E">
            <w:pPr>
              <w:rPr>
                <w:sz w:val="20"/>
              </w:rPr>
            </w:pPr>
          </w:p>
        </w:tc>
      </w:tr>
      <w:tr w:rsidR="0064774E" w:rsidTr="0021500F">
        <w:trPr>
          <w:trHeight w:hRule="exact" w:val="10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86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Учебник математики. Роль математики в жизни людей и общества.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5.09.22г.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0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Счет предметов (с использованием количественных и порядковых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числительных)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6.09.22г.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Вверху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Внизу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Справа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 w:rsidP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7.09.22г.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Раньше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Позже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Сначала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Потом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8.09.22г.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Столько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Меньше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12.09.22г.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На сколько больше? На сколько меньше?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0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знаний по теме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«Пространственные и временные представления».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14.09.22г.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0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1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 по теме «Подготовка к изучению чисел.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Пространственные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временные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144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Много.Один.Цифра1. Письмо цифры 1.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19.09.22г.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1 и 2.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цифры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2.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21.09.22г.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3.Письмо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цифры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3.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22.09.22г.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21500F">
        <w:trPr>
          <w:trHeight w:hRule="exact" w:val="15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</w:rPr>
              <w:t>,2,3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+, –, =.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26.09.22г.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Default="0064774E">
      <w:pPr>
        <w:sectPr w:rsidR="0064774E">
          <w:pgSz w:w="11900" w:h="16840"/>
          <w:pgMar w:top="298" w:right="556" w:bottom="65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Число 4. Письмо цифры 4.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27.09.22г.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Длиннее, короче, одинаковые по длине.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28.09.22г.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Число 5.Письмо цифры 5.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29.09.22г.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Числа от 1 до 5. Закрепление.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3.10.22г.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0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1" w:lineRule="auto"/>
              <w:ind w:left="66" w:right="432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Состав числа 5 из двух слагаемых (обобщение).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Страничка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любознательных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4.10.2г.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tabs>
                <w:tab w:val="left" w:pos="144"/>
              </w:tabs>
              <w:autoSpaceDE w:val="0"/>
              <w:autoSpaceDN w:val="0"/>
              <w:spacing w:before="90" w:after="0" w:line="262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Точка. Кривая  линия. Прямая, линия.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Отрезок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Луч.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5.10.22г.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Ломаная линия.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6.10.22г.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изученного материала по теме «Числа от 1 до 5»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Знаки &gt;, &lt; , =.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11.10.22г.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опрос;</w:t>
            </w:r>
          </w:p>
        </w:tc>
      </w:tr>
      <w:tr w:rsidR="0064774E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Равенство. Неравенство.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12.10.22г.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опрос;</w:t>
            </w:r>
          </w:p>
        </w:tc>
      </w:tr>
      <w:tr w:rsidR="0064774E">
        <w:trPr>
          <w:trHeight w:hRule="exact" w:val="146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Многоугольник.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Числа 6,7. Письмо цифры 6.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17.10.22г.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CD5D51" w:rsidRDefault="0064774E">
      <w:pPr>
        <w:rPr>
          <w:lang w:val="ru-RU"/>
        </w:rPr>
        <w:sectPr w:rsidR="0064774E" w:rsidRPr="00CD5D51">
          <w:pgSz w:w="11900" w:h="16840"/>
          <w:pgMar w:top="284" w:right="556" w:bottom="51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87"/>
        <w:gridCol w:w="1113"/>
        <w:gridCol w:w="1462"/>
      </w:tblGrid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Числа 6,7. Письмо цифры 7.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18.10.22г.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Числа 8, 9. Письмо цифры 8.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19.10.22г.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Числа 8, 9. Письмо цифры 9.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20.10.22г.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Число 10. Запись числа 10.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24.10.22г.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29.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Числа от 1 до 10. Закрепление изученного материала.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25.10.22г.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71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Проект №1 «Математика вокруг нас. Числа в загадках, пословицах и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поговорках».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26.10.22г.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Сантиметр.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27.10.22г.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Увеличить на… Уменьшить на…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 w:rsidTr="00AE16AF">
        <w:trPr>
          <w:trHeight w:hRule="exact" w:val="158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Число 0.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8.11.22г.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по теме «Числа о 1 до 10 и число 0».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9.11.22г.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Tr="00AE16AF">
        <w:trPr>
          <w:trHeight w:hRule="exact" w:val="137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71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 по теме «Числа от 1 до 10 и число 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Нумерация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». Странички для любознательных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CD5D51" w:rsidRDefault="0064774E">
      <w:pPr>
        <w:rPr>
          <w:lang w:val="ru-RU"/>
        </w:rPr>
        <w:sectPr w:rsidR="0064774E" w:rsidRPr="00CD5D51">
          <w:pgSz w:w="11900" w:h="16840"/>
          <w:pgMar w:top="284" w:right="556" w:bottom="364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изученного материала. Отработка состава числа.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14.11.22г.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Сложение и вычитание вида: □± 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tabs>
                <w:tab w:val="left" w:pos="144"/>
              </w:tabs>
              <w:autoSpaceDE w:val="0"/>
              <w:autoSpaceDN w:val="0"/>
              <w:spacing w:before="90" w:after="0" w:line="262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 w:right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Сложение и вычитание вида: □ +1+1,□-1-1.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CD5D51" w:rsidRDefault="00CD5D51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16.11.22г.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39.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Сложение и вычитание вида: □± 2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17.11.22г.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Слагаемые. Сумма.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21.11.22г.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Задача (условие, вопрос).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22.11.22г.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71" w:lineRule="auto"/>
              <w:ind w:left="66"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Составление и решение задач на сложение и вычитание по одному рисунку.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23.11.2г.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30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Прибавить и вычесть число 2.</w:t>
            </w:r>
          </w:p>
          <w:p w:rsidR="0064774E" w:rsidRPr="009A5074" w:rsidRDefault="00AC1300">
            <w:pPr>
              <w:autoSpaceDE w:val="0"/>
              <w:autoSpaceDN w:val="0"/>
              <w:spacing w:before="66" w:after="0" w:line="233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Составление и заучивание таблиц.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24.11.22г.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4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62" w:lineRule="auto"/>
              <w:ind w:left="66" w:right="28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Присчитывание и отсчитывание по 2.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71" w:lineRule="auto"/>
              <w:ind w:left="66" w:right="216"/>
              <w:jc w:val="both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Задачи на увеличение (уменьшение) числа на несколько единиц (с одним множеством предметов).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29.11.22г.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62" w:lineRule="auto"/>
              <w:ind w:left="66" w:right="144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 по теме: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30.11.22г.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74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Сложение и вычитание вида: □±3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tabs>
                <w:tab w:val="left" w:pos="144"/>
              </w:tabs>
              <w:autoSpaceDE w:val="0"/>
              <w:autoSpaceDN w:val="0"/>
              <w:spacing w:before="90" w:after="0" w:line="262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E1498F" w:rsidRDefault="0064774E">
      <w:pPr>
        <w:rPr>
          <w:lang w:val="ru-RU"/>
        </w:rPr>
        <w:sectPr w:rsidR="0064774E" w:rsidRPr="00E1498F">
          <w:pgSz w:w="11900" w:h="16840"/>
          <w:pgMar w:top="284" w:right="556" w:bottom="37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Pr="00E1498F" w:rsidRDefault="0064774E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 w:rsidRPr="00E63CE7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48.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 w:rsidP="00E63CE7">
            <w:pPr>
              <w:autoSpaceDE w:val="0"/>
              <w:autoSpaceDN w:val="0"/>
              <w:spacing w:before="90" w:after="0" w:line="262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Сложе</w:t>
            </w:r>
            <w:r w:rsid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ние и вычитание вида: □ +2+1;□-</w:t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-1.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5.12.22г.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/>
              <w:ind w:left="144" w:right="144" w:hanging="144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Письменный контроль;</w:t>
            </w:r>
          </w:p>
        </w:tc>
      </w:tr>
      <w:tr w:rsidR="0064774E" w:rsidRPr="00E1498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49.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Сложение и вычитание числа 3.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6.12.22г.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Письменный контроль;</w:t>
            </w:r>
          </w:p>
        </w:tc>
      </w:tr>
      <w:tr w:rsidR="0064774E">
        <w:trPr>
          <w:trHeight w:hRule="exact" w:val="7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62" w:lineRule="auto"/>
              <w:ind w:left="66" w:right="100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Решение текстовых задач. Сравнение отрезков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7.12.22г.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tabs>
                <w:tab w:val="left" w:pos="144"/>
              </w:tabs>
              <w:autoSpaceDE w:val="0"/>
              <w:autoSpaceDN w:val="0"/>
              <w:spacing w:before="94" w:after="0" w:line="262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30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Прибавить и вычесть число 3.</w:t>
            </w:r>
          </w:p>
          <w:p w:rsidR="0064774E" w:rsidRPr="009A5074" w:rsidRDefault="00AC1300">
            <w:pPr>
              <w:autoSpaceDE w:val="0"/>
              <w:autoSpaceDN w:val="0"/>
              <w:spacing w:before="66" w:after="0" w:line="230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Составление и заучивание таблиц.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8.12.22г.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71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Сложение и соответствующие случаи состава чисел.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Присчитывание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отсчитывания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3.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12.12.22г.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Решение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70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Решение задач. Дополнение условия, постановка вопросов. Закрепление изученного материала по теме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«Прибавить и вычесть число 3».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14.12.22г.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71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изученного материала по теме «Прибавить и вычесть число 3».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Прибавить и вычесть число 3. Отработка вычислительных навыков.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19.12.22г.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71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«Числа от 1 до 10. Сложение и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вычитание».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20.12.22г.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 w:right="288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Повторение по теме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21.12.22г.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Default="0064774E">
      <w:pPr>
        <w:sectPr w:rsidR="0064774E">
          <w:pgSz w:w="11900" w:h="16840"/>
          <w:pgMar w:top="284" w:right="556" w:bottom="61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59.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 w:right="288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по теме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22.12.22г.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изученного. Решение задач и примеров.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26.12.22г.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71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изученного. Состав числа. Отработка вычислительных навыков.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27.12.22г.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Проверочная работа по темам первого полугодия.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28.12.22г.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изученного.  Решение задач и примеров.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FB51C0">
              <w:rPr>
                <w:lang w:val="ru-RU"/>
              </w:rPr>
              <w:t>9</w:t>
            </w:r>
            <w:r>
              <w:rPr>
                <w:lang w:val="ru-RU"/>
              </w:rPr>
              <w:t>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RPr="00E1498F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изученного. Решение заданий творческого характера.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 w:rsidP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/>
              <w:ind w:left="144" w:right="144" w:hanging="144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65.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 w:line="262" w:lineRule="auto"/>
              <w:ind w:left="66" w:right="864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Прибавить и вычесть 1, 2, 3. Обобщение.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 w:line="230" w:lineRule="auto"/>
              <w:ind w:left="68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 w:line="230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AC1300">
            <w:pPr>
              <w:autoSpaceDE w:val="0"/>
              <w:autoSpaceDN w:val="0"/>
              <w:spacing w:before="92" w:after="0" w:line="230" w:lineRule="auto"/>
              <w:ind w:left="66"/>
              <w:rPr>
                <w:lang w:val="ru-RU"/>
              </w:rPr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 w:rsidP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11.01.23г.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E1498F">
              <w:rPr>
                <w:lang w:val="ru-RU"/>
              </w:rPr>
              <w:br/>
            </w:r>
            <w:r w:rsidRPr="00E1498F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Задачи на увеличение числа на несколько единиц (с двумя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множествами предметов).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 w:rsidP="00E1498F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Задачи на увеличение числа на несколько единиц.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1498F" w:rsidRDefault="00E1498F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16.01.23г.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Сложение и вычитание вида  □ ±4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 w:rsidP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17.01.23г.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69.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изученного материала. Составление  задач по рисунку.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lastRenderedPageBreak/>
              <w:t>70.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На сколько больше? На сколько меньше? Задачи на разностное сравнение чисел.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19.01.23г.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Решение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23.01.23г.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62" w:lineRule="auto"/>
              <w:ind w:left="66"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Таблицы сложения и вычитания с числом 4.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24.01.23г.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RPr="00E63CE7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E63CE7">
            <w:pPr>
              <w:autoSpaceDE w:val="0"/>
              <w:autoSpaceDN w:val="0"/>
              <w:spacing w:before="92" w:after="0" w:line="262" w:lineRule="auto"/>
              <w:ind w:left="66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Решение задач.       </w:t>
            </w:r>
            <w:r w:rsidR="00AC1300"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пройденного материала.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2" w:after="0" w:line="233" w:lineRule="auto"/>
              <w:ind w:left="68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2" w:after="0" w:line="233" w:lineRule="auto"/>
              <w:ind w:left="66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2" w:after="0" w:line="233" w:lineRule="auto"/>
              <w:ind w:left="66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25.01.23г.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2" w:after="0"/>
              <w:ind w:left="144" w:right="144" w:hanging="144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E63CE7">
              <w:rPr>
                <w:lang w:val="ru-RU"/>
              </w:rPr>
              <w:br/>
            </w: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E63CE7">
              <w:rPr>
                <w:lang w:val="ru-RU"/>
              </w:rPr>
              <w:br/>
            </w: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74.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Перестановка слагаемых.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E63CE7" w:rsidRDefault="00AC1300">
            <w:pPr>
              <w:autoSpaceDE w:val="0"/>
              <w:autoSpaceDN w:val="0"/>
              <w:spacing w:before="90" w:after="0" w:line="233" w:lineRule="auto"/>
              <w:ind w:left="66"/>
              <w:rPr>
                <w:lang w:val="ru-RU"/>
              </w:rPr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26.01.23г.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</w:t>
            </w:r>
            <w:proofErr w:type="spellStart"/>
            <w:r w:rsidRPr="00E63CE7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Устн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71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Перестановка слагаемых и ее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применение для случаев прибавления 5, 6, 7, 8, 9.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30.01.23г.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62" w:lineRule="auto"/>
              <w:ind w:left="66" w:right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Составление таблицы сложения + 5, 6, 7, 8, 9.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31.01.23г.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Состав чисел в пределах 10. Решение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Прямоугольник. Квадрат.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79.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Повторение изученного материала. Таблица сложения.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 w:right="144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 по теме: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6903A4" w:rsidRDefault="0064774E">
      <w:pPr>
        <w:rPr>
          <w:lang w:val="ru-RU"/>
        </w:rPr>
        <w:sectPr w:rsidR="0064774E" w:rsidRPr="006903A4">
          <w:pgSz w:w="11900" w:h="16840"/>
          <w:pgMar w:top="284" w:right="556" w:bottom="46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144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Связь между суммой и слагаемыми.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Задачи в два действия.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16.02.23г.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30" w:lineRule="auto"/>
              <w:jc w:val="center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Решение простых и составных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20.02.23г.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62" w:lineRule="auto"/>
              <w:ind w:left="66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Уменьшаемое, вычитаемое, разность.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21.03.23г.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 w:rsidRPr="006903A4">
        <w:trPr>
          <w:trHeight w:hRule="exact" w:val="16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left="66" w:right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Вычитание из чисел вида:      6- □,7-□.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22.02.23г.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AC1300">
            <w:pPr>
              <w:autoSpaceDE w:val="0"/>
              <w:autoSpaceDN w:val="0"/>
              <w:spacing w:before="90" w:after="0"/>
              <w:ind w:left="144" w:right="144" w:hanging="144"/>
              <w:rPr>
                <w:lang w:val="ru-RU"/>
              </w:rPr>
            </w:pPr>
            <w:r w:rsidRPr="006903A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Устный </w:t>
            </w:r>
            <w:r w:rsidRPr="006903A4">
              <w:rPr>
                <w:lang w:val="ru-RU"/>
              </w:rPr>
              <w:br/>
            </w:r>
            <w:r w:rsidRPr="006903A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опрос; </w:t>
            </w:r>
            <w:r w:rsidRPr="006903A4">
              <w:rPr>
                <w:lang w:val="ru-RU"/>
              </w:rPr>
              <w:br/>
            </w:r>
            <w:r w:rsidRPr="006903A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AC1300">
            <w:pPr>
              <w:autoSpaceDE w:val="0"/>
              <w:autoSpaceDN w:val="0"/>
              <w:spacing w:before="90" w:after="0" w:line="233" w:lineRule="auto"/>
              <w:ind w:left="68"/>
              <w:rPr>
                <w:lang w:val="ru-RU"/>
              </w:rPr>
            </w:pPr>
            <w:r w:rsidRPr="006903A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86.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AC1300">
            <w:pPr>
              <w:autoSpaceDE w:val="0"/>
              <w:autoSpaceDN w:val="0"/>
              <w:spacing w:before="90" w:after="0" w:line="271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Вычитание из чисел вида: 6- □,7- □. Связь сложения и вычитания. </w:t>
            </w:r>
            <w:r w:rsidRPr="009A5074">
              <w:rPr>
                <w:lang w:val="ru-RU"/>
              </w:rPr>
              <w:br/>
            </w:r>
            <w:r w:rsidRPr="006903A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Решение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27.02.23г.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Вычитание из чисел вида: 8- □,9- □.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28.02.23г.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Вычитание из чисел вида: 8- □,9-□. Решение задач.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89.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Вычитание из чисел вида:    10- □.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Закрепление изученного материала.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6.03.23г.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Килограмм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7.03.23г.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6903A4" w:rsidRDefault="0064774E">
      <w:pPr>
        <w:rPr>
          <w:lang w:val="ru-RU"/>
        </w:rPr>
        <w:sectPr w:rsidR="0064774E" w:rsidRPr="006903A4">
          <w:pgSz w:w="11900" w:h="16840"/>
          <w:pgMar w:top="284" w:right="556" w:bottom="33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Литр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9.03.23г.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Повторение изученного. Решение задач. Отработка вычислительных навыков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62" w:lineRule="auto"/>
              <w:ind w:left="66" w:right="288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по теме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14.03.23г.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Названия и последовательность чисел от 10 до 20.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4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288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Образование чисел второго десятка из десятка и нескольких единиц.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16.03.23г.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62" w:lineRule="auto"/>
              <w:ind w:left="66" w:right="720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Чтение и запись чисел второго десятка от 11 до 20.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20.03.23г.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Дециметр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21.03.23г.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99.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Случаи сложения и вычитания,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основанные на знаниях нумерации:10 + 7, 17 – 7, 17 –10.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tabs>
                <w:tab w:val="left" w:pos="534"/>
              </w:tabs>
              <w:autoSpaceDE w:val="0"/>
              <w:autoSpaceDN w:val="0"/>
              <w:spacing w:before="92" w:after="0" w:line="262" w:lineRule="auto"/>
              <w:ind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100. Подготовка к изучению таблицы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сложения в пределах 20.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23.03.23г.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tabs>
                <w:tab w:val="left" w:pos="534"/>
              </w:tabs>
              <w:autoSpaceDE w:val="0"/>
              <w:autoSpaceDN w:val="0"/>
              <w:spacing w:before="92" w:after="0" w:line="262" w:lineRule="auto"/>
              <w:ind w:right="432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101. Задачи творческого и поискового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характера.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71" w:lineRule="auto"/>
              <w:ind w:left="534" w:right="144" w:hanging="53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пройденного </w:t>
            </w:r>
            <w:r w:rsidRPr="009A5074">
              <w:rPr>
                <w:lang w:val="ru-RU"/>
              </w:rPr>
              <w:br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материала.                           Отработка вычислительных навыков.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</w:tbl>
    <w:p w:rsidR="0064774E" w:rsidRPr="006903A4" w:rsidRDefault="0064774E">
      <w:pPr>
        <w:rPr>
          <w:lang w:val="ru-RU"/>
        </w:rPr>
        <w:sectPr w:rsidR="0064774E" w:rsidRPr="006903A4">
          <w:pgSz w:w="11900" w:h="16840"/>
          <w:pgMar w:top="284" w:right="556" w:bottom="41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Pr="006903A4" w:rsidRDefault="0064774E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62" w:lineRule="auto"/>
              <w:ind w:right="144"/>
              <w:jc w:val="center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изученного материала. Решение задач.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величин</w:t>
            </w:r>
            <w:proofErr w:type="spellEnd"/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5.04.23г.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 материала. Решение задач.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6.04.23г.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4" w:after="0" w:line="230" w:lineRule="auto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105. Решение задач в два действия.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45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62" w:lineRule="auto"/>
              <w:ind w:left="66" w:right="288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по теме  «Числа от 1 до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Нумерация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11.04.23г.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107.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tabs>
                <w:tab w:val="left" w:pos="144"/>
              </w:tabs>
              <w:autoSpaceDE w:val="0"/>
              <w:autoSpaceDN w:val="0"/>
              <w:spacing w:before="90" w:after="0" w:line="262" w:lineRule="auto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Общий прием сложения однозначных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чисел с переходом через десяток.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12.04.23г.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108.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Сложение вида: □ +2, □ +3.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6903A4" w:rsidRDefault="006903A4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109.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Сложение вида: □ +4.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17.04.23г.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110.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: □ +5.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18.04.23г.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: □ +6.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19.0423г.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: □ +7.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20.04.23г.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113.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□ +8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</w:rPr>
              <w:t>,  □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+ 9.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3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66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Pr="00817492" w:rsidRDefault="0064774E">
      <w:pPr>
        <w:rPr>
          <w:lang w:val="ru-RU"/>
        </w:rPr>
        <w:sectPr w:rsidR="0064774E" w:rsidRPr="00817492">
          <w:pgSz w:w="11900" w:h="16840"/>
          <w:pgMar w:top="284" w:right="556" w:bottom="43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114.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Таблица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сложения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.  Закрепление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25.04.23г.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Решение текстовых задач и числовых выражений.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26.04.23г.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43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 w:rsidP="007E6EEE">
            <w:pPr>
              <w:autoSpaceDE w:val="0"/>
              <w:autoSpaceDN w:val="0"/>
              <w:spacing w:before="94" w:after="0" w:line="271" w:lineRule="auto"/>
              <w:ind w:left="534" w:right="144" w:hanging="53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Закрепление изученного м</w:t>
            </w:r>
            <w:r w:rsidR="007E6EEE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атериала.              </w:t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Задания творческого и поискового характера.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 w:rsidP="00817492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27.04.23г.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2" w:after="0" w:line="262" w:lineRule="auto"/>
              <w:ind w:left="66" w:right="14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 изученного. Отработка вычислительных навыков.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tabs>
                <w:tab w:val="left" w:pos="534"/>
              </w:tabs>
              <w:autoSpaceDE w:val="0"/>
              <w:autoSpaceDN w:val="0"/>
              <w:spacing w:before="92" w:after="0" w:line="262" w:lineRule="auto"/>
              <w:ind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изученного по теме «Табличное сложение».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3.05.23г.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119.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tabs>
                <w:tab w:val="left" w:pos="534"/>
              </w:tabs>
              <w:autoSpaceDE w:val="0"/>
              <w:autoSpaceDN w:val="0"/>
              <w:spacing w:before="90" w:after="0" w:line="262" w:lineRule="auto"/>
              <w:ind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Приемы вычитания с переходом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через десяток.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4.05.23г.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76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120.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11-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8.05.23г.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tabs>
                <w:tab w:val="left" w:pos="144"/>
              </w:tabs>
              <w:autoSpaceDE w:val="0"/>
              <w:autoSpaceDN w:val="0"/>
              <w:spacing w:before="92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 w:rsidP="004A60D8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Вычитание вида: 12-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13-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 w:rsidP="00817492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11.05.23г.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123.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14-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2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124.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15-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16.05.23г.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Default="0064774E">
      <w:pPr>
        <w:sectPr w:rsidR="0064774E">
          <w:pgSz w:w="11900" w:h="16840"/>
          <w:pgMar w:top="284" w:right="556" w:bottom="756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536"/>
        <w:gridCol w:w="3772"/>
        <w:gridCol w:w="680"/>
        <w:gridCol w:w="1506"/>
        <w:gridCol w:w="1550"/>
        <w:gridCol w:w="1150"/>
        <w:gridCol w:w="1462"/>
      </w:tblGrid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125.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: 16- □.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17.05.23г.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40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126.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Вычитание вида: 17- □, 18- □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817492" w:rsidRDefault="00817492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18.05.23г.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8" w:lineRule="auto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127.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.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4A60D8" w:rsidRDefault="004A60D8">
            <w:pPr>
              <w:autoSpaceDE w:val="0"/>
              <w:autoSpaceDN w:val="0"/>
              <w:spacing w:before="90" w:after="0" w:line="233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22.05.23г.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FB51C0" w:rsidTr="00E63CE7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128.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Pr="004A60D8" w:rsidRDefault="00FB51C0">
            <w:pPr>
              <w:autoSpaceDE w:val="0"/>
              <w:autoSpaceDN w:val="0"/>
              <w:spacing w:before="92" w:after="0" w:line="271" w:lineRule="auto"/>
              <w:ind w:left="534" w:right="576" w:hanging="534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Сложение и вычитание чисел  с переходом через десяток. </w:t>
            </w:r>
            <w:r w:rsidRPr="009A5074">
              <w:rPr>
                <w:lang w:val="ru-RU"/>
              </w:rPr>
              <w:br/>
            </w:r>
            <w:r w:rsidRPr="004A60D8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Закрепление.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Pr="004A60D8" w:rsidRDefault="00FB51C0">
            <w:pPr>
              <w:autoSpaceDE w:val="0"/>
              <w:autoSpaceDN w:val="0"/>
              <w:spacing w:before="92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23.05.23г.</w:t>
            </w:r>
          </w:p>
          <w:p w:rsidR="00FB51C0" w:rsidRPr="004A60D8" w:rsidRDefault="00FB51C0" w:rsidP="00E63CE7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FB51C0" w:rsidTr="00E63CE7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129.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Pr="009A5074" w:rsidRDefault="00FB51C0">
            <w:pPr>
              <w:tabs>
                <w:tab w:val="left" w:pos="534"/>
              </w:tabs>
              <w:autoSpaceDE w:val="0"/>
              <w:autoSpaceDN w:val="0"/>
              <w:spacing w:before="94" w:after="0" w:line="262" w:lineRule="auto"/>
              <w:ind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 Решение заданий творческого и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поискового характера.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Pr="004A60D8" w:rsidRDefault="00FB51C0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4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FB51C0" w:rsidTr="00E63CE7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130. 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Pr="009A5074" w:rsidRDefault="00FB51C0">
            <w:pPr>
              <w:tabs>
                <w:tab w:val="left" w:pos="534"/>
              </w:tabs>
              <w:autoSpaceDE w:val="0"/>
              <w:autoSpaceDN w:val="0"/>
              <w:spacing w:before="90" w:after="0" w:line="262" w:lineRule="auto"/>
              <w:ind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Обобщение по теме «Табличное </w:t>
            </w:r>
            <w:r w:rsidRPr="009A5074">
              <w:rPr>
                <w:lang w:val="ru-RU"/>
              </w:rPr>
              <w:tab/>
            </w: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вычитание»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 w:line="233" w:lineRule="auto"/>
              <w:ind w:left="70"/>
            </w:pPr>
            <w:r>
              <w:rPr>
                <w:lang w:val="ru-RU"/>
              </w:rPr>
              <w:t>24.05.23г.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FB51C0" w:rsidTr="00E63CE7">
        <w:trPr>
          <w:trHeight w:hRule="exact" w:val="13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131.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71" w:lineRule="auto"/>
              <w:ind w:left="66" w:right="144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Проект №2 «Математика вокруг нас. Форма, размер, цвет.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Узоры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орнаменты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».</w:t>
            </w:r>
            <w:bookmarkStart w:id="1" w:name="_GoBack"/>
            <w:bookmarkEnd w:id="1"/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 w:line="230" w:lineRule="auto"/>
              <w:ind w:left="7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1C0" w:rsidRDefault="00FB51C0">
            <w:pPr>
              <w:autoSpaceDE w:val="0"/>
              <w:autoSpaceDN w:val="0"/>
              <w:spacing w:before="92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139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132.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71" w:lineRule="auto"/>
              <w:ind w:left="66"/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 xml:space="preserve">Закрепление пройденного материала. Решение задач и примеров. </w:t>
            </w:r>
            <w:r w:rsidRPr="009A50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Геометрический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</w:rPr>
              <w:t>материал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FB51C0" w:rsidRDefault="00FB51C0" w:rsidP="00FB51C0">
            <w:pPr>
              <w:autoSpaceDE w:val="0"/>
              <w:autoSpaceDN w:val="0"/>
              <w:spacing w:before="90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25.05.23г.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/>
              <w:ind w:left="144" w:right="144" w:hanging="144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Письменный контроль;</w:t>
            </w:r>
          </w:p>
        </w:tc>
      </w:tr>
      <w:tr w:rsidR="0064774E">
        <w:trPr>
          <w:trHeight w:hRule="exact" w:val="748"/>
        </w:trPr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Pr="009A5074" w:rsidRDefault="00AC1300">
            <w:pPr>
              <w:autoSpaceDE w:val="0"/>
              <w:autoSpaceDN w:val="0"/>
              <w:spacing w:before="90" w:after="0" w:line="262" w:lineRule="auto"/>
              <w:ind w:left="68" w:right="576"/>
              <w:rPr>
                <w:lang w:val="ru-RU"/>
              </w:rPr>
            </w:pPr>
            <w:r w:rsidRPr="009A5074">
              <w:rPr>
                <w:rFonts w:ascii="Times New Roman" w:eastAsia="Times New Roman" w:hAnsi="Times New Roman"/>
                <w:color w:val="000000"/>
                <w:w w:val="101"/>
                <w:lang w:val="ru-RU"/>
              </w:rPr>
              <w:t>ОБЩЕЕ КОЛИЧЕСТВО ЧАСОВ ПО ПРОГРАММЕ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132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AC1300">
            <w:pPr>
              <w:autoSpaceDE w:val="0"/>
              <w:autoSpaceDN w:val="0"/>
              <w:spacing w:before="9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</w:rPr>
              <w:t>1</w:t>
            </w:r>
          </w:p>
        </w:tc>
        <w:tc>
          <w:tcPr>
            <w:tcW w:w="4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774E" w:rsidRDefault="0064774E">
            <w:pPr>
              <w:autoSpaceDE w:val="0"/>
              <w:autoSpaceDN w:val="0"/>
              <w:spacing w:before="90" w:after="0" w:line="233" w:lineRule="auto"/>
              <w:ind w:left="66"/>
            </w:pPr>
          </w:p>
        </w:tc>
      </w:tr>
    </w:tbl>
    <w:p w:rsidR="0064774E" w:rsidRDefault="0064774E">
      <w:pPr>
        <w:autoSpaceDE w:val="0"/>
        <w:autoSpaceDN w:val="0"/>
        <w:spacing w:after="0" w:line="14" w:lineRule="exact"/>
      </w:pPr>
    </w:p>
    <w:p w:rsidR="0064774E" w:rsidRDefault="0064774E">
      <w:pPr>
        <w:sectPr w:rsidR="0064774E">
          <w:pgSz w:w="11900" w:h="16840"/>
          <w:pgMar w:top="284" w:right="556" w:bottom="1440" w:left="660" w:header="720" w:footer="720" w:gutter="0"/>
          <w:cols w:space="720" w:equalWidth="0">
            <w:col w:w="10684" w:space="0"/>
          </w:cols>
          <w:docGrid w:linePitch="360"/>
        </w:sectPr>
      </w:pPr>
    </w:p>
    <w:p w:rsidR="0064774E" w:rsidRDefault="0064774E">
      <w:pPr>
        <w:autoSpaceDE w:val="0"/>
        <w:autoSpaceDN w:val="0"/>
        <w:spacing w:after="78" w:line="220" w:lineRule="exact"/>
      </w:pPr>
    </w:p>
    <w:p w:rsidR="0064774E" w:rsidRDefault="00AC130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64774E" w:rsidRDefault="00AC130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64774E" w:rsidRPr="009A5074" w:rsidRDefault="00AC1300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Математика (в 2 частях), 1 класс /Моро М.И., Волкова С.И., Степанова С.В., Акционерное общество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здательство «Просвещение»;</w:t>
      </w:r>
      <w:r w:rsidR="0045210C">
        <w:rPr>
          <w:rFonts w:ascii="Times New Roman" w:eastAsia="Times New Roman" w:hAnsi="Times New Roman"/>
          <w:color w:val="000000"/>
          <w:sz w:val="24"/>
          <w:lang w:val="ru-RU"/>
        </w:rPr>
        <w:t>2019г.</w:t>
      </w:r>
    </w:p>
    <w:p w:rsidR="0064774E" w:rsidRPr="009A5074" w:rsidRDefault="00AC1300">
      <w:pPr>
        <w:autoSpaceDE w:val="0"/>
        <w:autoSpaceDN w:val="0"/>
        <w:spacing w:before="262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64774E" w:rsidRPr="009A5074" w:rsidRDefault="00AC1300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Математика. 1 класс: учебник для общеобразовательных учреждений: 2 ч., М.И. Моро, С.И. Волкова, С.В. Степанова.- М.: Просвещение, 2015.</w:t>
      </w:r>
    </w:p>
    <w:p w:rsidR="0064774E" w:rsidRPr="009A5074" w:rsidRDefault="00AC1300">
      <w:pPr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тетрадь к учебнику «Математика» для 1 класса авт. М. И. Моро, С.И.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Волкова</w:t>
      </w: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.-</w:t>
      </w:r>
      <w:proofErr w:type="gram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М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.:«Просвещение», 2015.</w:t>
      </w:r>
    </w:p>
    <w:p w:rsidR="0064774E" w:rsidRPr="009A5074" w:rsidRDefault="00AC1300">
      <w:pPr>
        <w:autoSpaceDE w:val="0"/>
        <w:autoSpaceDN w:val="0"/>
        <w:spacing w:before="72" w:after="0" w:line="281" w:lineRule="auto"/>
        <w:ind w:right="144"/>
        <w:rPr>
          <w:lang w:val="ru-RU"/>
        </w:rPr>
      </w:pPr>
      <w:proofErr w:type="gram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Рабочие программы по системе учебников «Школа России», Математика М.И.Моро, С.И.Волковой, С.В. Степанова, 1 класс, авт. Э.Н.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Золотухина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, В.А. Попова, Л.Ф.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Костюмина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, А.В. Коровина, издательство «Учитель»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разработки по «Математике» для 1 класса, авт. Т.Ф.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Ситникова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, И.Ф. </w:t>
      </w:r>
      <w:proofErr w:type="spellStart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Яценко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, издательство «ВАКО» Москва, 2015.</w:t>
      </w:r>
      <w:proofErr w:type="gramEnd"/>
    </w:p>
    <w:p w:rsidR="0064774E" w:rsidRPr="009A5074" w:rsidRDefault="00AC1300">
      <w:pPr>
        <w:autoSpaceDE w:val="0"/>
        <w:autoSpaceDN w:val="0"/>
        <w:spacing w:before="262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64774E" w:rsidRPr="009A5074" w:rsidRDefault="00AC1300">
      <w:pPr>
        <w:autoSpaceDE w:val="0"/>
        <w:autoSpaceDN w:val="0"/>
        <w:spacing w:before="166" w:after="0" w:line="271" w:lineRule="auto"/>
        <w:ind w:right="5432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/5194/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/121552/ </w:t>
      </w:r>
      <w:r w:rsidRPr="009A507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/4072/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/155414/ </w:t>
      </w:r>
      <w:r w:rsidRPr="009A507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=8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QAzjvFZOx</w:t>
      </w:r>
      <w:proofErr w:type="spellEnd"/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0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4774E" w:rsidRPr="009A5074" w:rsidRDefault="0064774E">
      <w:pPr>
        <w:autoSpaceDE w:val="0"/>
        <w:autoSpaceDN w:val="0"/>
        <w:spacing w:after="78" w:line="220" w:lineRule="exact"/>
        <w:rPr>
          <w:lang w:val="ru-RU"/>
        </w:rPr>
      </w:pPr>
    </w:p>
    <w:p w:rsidR="0064774E" w:rsidRPr="009A5074" w:rsidRDefault="00AC1300">
      <w:pPr>
        <w:autoSpaceDE w:val="0"/>
        <w:autoSpaceDN w:val="0"/>
        <w:spacing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64774E" w:rsidRPr="009A5074" w:rsidRDefault="00AC1300">
      <w:pPr>
        <w:autoSpaceDE w:val="0"/>
        <w:autoSpaceDN w:val="0"/>
        <w:spacing w:before="346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64774E" w:rsidRPr="009A5074" w:rsidRDefault="00AC1300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 w:rsidR="0045210C">
        <w:rPr>
          <w:rFonts w:ascii="Times New Roman" w:eastAsia="Times New Roman" w:hAnsi="Times New Roman"/>
          <w:color w:val="000000"/>
          <w:sz w:val="24"/>
          <w:lang w:val="ru-RU"/>
        </w:rPr>
        <w:t>а к основным разделам материала</w:t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, содержащего в программе наборы сюжетных картинок в соответствии с тематикой.</w:t>
      </w:r>
    </w:p>
    <w:p w:rsidR="0064774E" w:rsidRPr="009A5074" w:rsidRDefault="00AC1300">
      <w:pPr>
        <w:autoSpaceDE w:val="0"/>
        <w:autoSpaceDN w:val="0"/>
        <w:spacing w:before="262" w:after="0" w:line="230" w:lineRule="auto"/>
        <w:rPr>
          <w:lang w:val="ru-RU"/>
        </w:rPr>
      </w:pPr>
      <w:r w:rsidRPr="009A5074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64774E" w:rsidRPr="009A5074" w:rsidRDefault="00AC1300">
      <w:pPr>
        <w:autoSpaceDE w:val="0"/>
        <w:autoSpaceDN w:val="0"/>
        <w:spacing w:before="166" w:after="0" w:line="262" w:lineRule="auto"/>
        <w:ind w:right="8640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1. Классная доска.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2. Колонки.</w:t>
      </w:r>
    </w:p>
    <w:p w:rsidR="0064774E" w:rsidRPr="009A5074" w:rsidRDefault="00AC1300">
      <w:pPr>
        <w:autoSpaceDE w:val="0"/>
        <w:autoSpaceDN w:val="0"/>
        <w:spacing w:before="70" w:after="0" w:line="262" w:lineRule="auto"/>
        <w:ind w:right="9072"/>
        <w:rPr>
          <w:lang w:val="ru-RU"/>
        </w:rPr>
      </w:pP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 xml:space="preserve">3. Компьютер. </w:t>
      </w:r>
      <w:r w:rsidRPr="009A5074">
        <w:rPr>
          <w:lang w:val="ru-RU"/>
        </w:rPr>
        <w:br/>
      </w:r>
      <w:r w:rsidRPr="009A5074">
        <w:rPr>
          <w:rFonts w:ascii="Times New Roman" w:eastAsia="Times New Roman" w:hAnsi="Times New Roman"/>
          <w:color w:val="000000"/>
          <w:sz w:val="24"/>
          <w:lang w:val="ru-RU"/>
        </w:rPr>
        <w:t>4. Проектор.</w:t>
      </w:r>
    </w:p>
    <w:p w:rsidR="0064774E" w:rsidRPr="009A5074" w:rsidRDefault="0064774E">
      <w:pPr>
        <w:rPr>
          <w:lang w:val="ru-RU"/>
        </w:rPr>
        <w:sectPr w:rsidR="0064774E" w:rsidRPr="009A507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1300" w:rsidRPr="009A5074" w:rsidRDefault="00AC1300">
      <w:pPr>
        <w:rPr>
          <w:lang w:val="ru-RU"/>
        </w:rPr>
      </w:pPr>
    </w:p>
    <w:sectPr w:rsidR="00AC1300" w:rsidRPr="009A507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751601F"/>
    <w:multiLevelType w:val="hybridMultilevel"/>
    <w:tmpl w:val="871847BC"/>
    <w:lvl w:ilvl="0" w:tplc="43742F9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B24B9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B61AB8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4B882B8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1F7EB062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438E047A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146237F0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3CB2D398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0DD29DD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0">
    <w:nsid w:val="517412F6"/>
    <w:multiLevelType w:val="hybridMultilevel"/>
    <w:tmpl w:val="42E6D7E0"/>
    <w:lvl w:ilvl="0" w:tplc="2CFE665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B92FD6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669FB0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9A263242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B80C486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D5BA009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F3605C96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4FB41D7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364D8A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1">
    <w:nsid w:val="5E0664D5"/>
    <w:multiLevelType w:val="hybridMultilevel"/>
    <w:tmpl w:val="06E00492"/>
    <w:lvl w:ilvl="0" w:tplc="A032057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365CB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73206C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2DEE7B1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AB36AC2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A2A28E3E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7E6447CE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258E066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A5564494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2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40DFF"/>
    <w:rsid w:val="0015074B"/>
    <w:rsid w:val="001742A0"/>
    <w:rsid w:val="00174E0D"/>
    <w:rsid w:val="001F505B"/>
    <w:rsid w:val="0021500F"/>
    <w:rsid w:val="00223D0A"/>
    <w:rsid w:val="0029639D"/>
    <w:rsid w:val="00326F90"/>
    <w:rsid w:val="00396D98"/>
    <w:rsid w:val="0045210C"/>
    <w:rsid w:val="004A60D8"/>
    <w:rsid w:val="006233C6"/>
    <w:rsid w:val="0064774E"/>
    <w:rsid w:val="006903A4"/>
    <w:rsid w:val="007E6EEE"/>
    <w:rsid w:val="00817492"/>
    <w:rsid w:val="00837779"/>
    <w:rsid w:val="00884F95"/>
    <w:rsid w:val="00902474"/>
    <w:rsid w:val="009A5074"/>
    <w:rsid w:val="00A24A25"/>
    <w:rsid w:val="00AA1D8D"/>
    <w:rsid w:val="00AC1300"/>
    <w:rsid w:val="00AE16AF"/>
    <w:rsid w:val="00B47730"/>
    <w:rsid w:val="00CB0664"/>
    <w:rsid w:val="00CD5D51"/>
    <w:rsid w:val="00DC2AFA"/>
    <w:rsid w:val="00DE7094"/>
    <w:rsid w:val="00E1498F"/>
    <w:rsid w:val="00E63CE7"/>
    <w:rsid w:val="00F132EE"/>
    <w:rsid w:val="00F30673"/>
    <w:rsid w:val="00FB51C0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A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A5074"/>
    <w:rPr>
      <w:rFonts w:ascii="Tahoma" w:hAnsi="Tahoma" w:cs="Tahoma"/>
      <w:sz w:val="16"/>
      <w:szCs w:val="16"/>
    </w:rPr>
  </w:style>
  <w:style w:type="paragraph" w:styleId="affa">
    <w:name w:val="Normal (Web)"/>
    <w:basedOn w:val="a1"/>
    <w:uiPriority w:val="99"/>
    <w:unhideWhenUsed/>
    <w:rsid w:val="00452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widgetinline">
    <w:name w:val="_widgetinline"/>
    <w:basedOn w:val="a2"/>
    <w:rsid w:val="0045210C"/>
  </w:style>
  <w:style w:type="character" w:styleId="affb">
    <w:name w:val="Hyperlink"/>
    <w:basedOn w:val="a2"/>
    <w:uiPriority w:val="99"/>
    <w:unhideWhenUsed/>
    <w:rsid w:val="00140DFF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DC2AFA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C2AFA"/>
    <w:pPr>
      <w:widowControl w:val="0"/>
      <w:autoSpaceDE w:val="0"/>
      <w:autoSpaceDN w:val="0"/>
      <w:spacing w:before="64" w:after="0" w:line="240" w:lineRule="auto"/>
      <w:ind w:left="77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3CEewkNUrd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4D2626-1FE1-46B1-9A2D-230E59B5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6827</Words>
  <Characters>38919</Characters>
  <Application>Microsoft Office Word</Application>
  <DocSecurity>0</DocSecurity>
  <Lines>324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45655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МКОУ СОШ Шитхала</cp:lastModifiedBy>
  <cp:revision>4</cp:revision>
  <cp:lastPrinted>2022-10-11T13:46:00Z</cp:lastPrinted>
  <dcterms:created xsi:type="dcterms:W3CDTF">2022-10-13T04:43:00Z</dcterms:created>
  <dcterms:modified xsi:type="dcterms:W3CDTF">2022-10-31T08:08:00Z</dcterms:modified>
  <cp:category/>
</cp:coreProperties>
</file>